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0C568" w14:textId="77777777" w:rsidR="00ED4C25" w:rsidRPr="0023396C" w:rsidRDefault="00E01400" w:rsidP="0023396C">
      <w:pPr>
        <w:pStyle w:val="Titel"/>
        <w:spacing w:line="276" w:lineRule="auto"/>
      </w:pPr>
      <w:r>
        <w:t>Probezeitgespräch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9"/>
        <w:gridCol w:w="6452"/>
      </w:tblGrid>
      <w:tr w:rsidR="0023396C" w:rsidRPr="0023396C" w14:paraId="409E01B5" w14:textId="77777777" w:rsidTr="00360AF6">
        <w:tc>
          <w:tcPr>
            <w:tcW w:w="3469" w:type="dxa"/>
          </w:tcPr>
          <w:p w14:paraId="3A71F23C" w14:textId="77777777" w:rsidR="0023396C" w:rsidRPr="0023396C" w:rsidRDefault="0023396C" w:rsidP="0023396C">
            <w:pPr>
              <w:spacing w:after="120" w:line="276" w:lineRule="auto"/>
            </w:pPr>
            <w:r w:rsidRPr="0023396C">
              <w:t>Ort und Datum</w:t>
            </w:r>
          </w:p>
        </w:tc>
        <w:tc>
          <w:tcPr>
            <w:tcW w:w="6452" w:type="dxa"/>
          </w:tcPr>
          <w:p w14:paraId="4066BE44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2FBB1E2B" w14:textId="77777777" w:rsidTr="00360AF6">
        <w:tc>
          <w:tcPr>
            <w:tcW w:w="3469" w:type="dxa"/>
          </w:tcPr>
          <w:p w14:paraId="08B44FC7" w14:textId="5327E2A1" w:rsidR="0023396C" w:rsidRPr="0023396C" w:rsidRDefault="0023396C" w:rsidP="0023396C">
            <w:pPr>
              <w:spacing w:after="120" w:line="276" w:lineRule="auto"/>
            </w:pPr>
            <w:r w:rsidRPr="0023396C">
              <w:t>Vorname Name Mitarbeite</w:t>
            </w:r>
            <w:r w:rsidR="00FF71F3">
              <w:t>nde(r)</w:t>
            </w:r>
          </w:p>
        </w:tc>
        <w:tc>
          <w:tcPr>
            <w:tcW w:w="6452" w:type="dxa"/>
          </w:tcPr>
          <w:p w14:paraId="086542AA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12DDF73E" w14:textId="77777777" w:rsidTr="00360AF6">
        <w:tc>
          <w:tcPr>
            <w:tcW w:w="3469" w:type="dxa"/>
          </w:tcPr>
          <w:p w14:paraId="38812A1E" w14:textId="6D788F5C" w:rsidR="0023396C" w:rsidRPr="0023396C" w:rsidRDefault="0023396C" w:rsidP="0023396C">
            <w:pPr>
              <w:spacing w:after="120" w:line="276" w:lineRule="auto"/>
            </w:pPr>
            <w:r w:rsidRPr="0023396C">
              <w:t>Vorname Name Vorgesetze</w:t>
            </w:r>
            <w:r w:rsidR="00FF71F3" w:rsidRPr="00FF71F3">
              <w:t>(r)</w:t>
            </w:r>
          </w:p>
        </w:tc>
        <w:tc>
          <w:tcPr>
            <w:tcW w:w="6452" w:type="dxa"/>
          </w:tcPr>
          <w:p w14:paraId="4E399A36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6A57CA6A" w14:textId="77777777" w:rsidTr="00360AF6">
        <w:tc>
          <w:tcPr>
            <w:tcW w:w="3469" w:type="dxa"/>
          </w:tcPr>
          <w:p w14:paraId="6862AF08" w14:textId="77777777" w:rsidR="0023396C" w:rsidRPr="0023396C" w:rsidRDefault="00E01400" w:rsidP="0023396C">
            <w:pPr>
              <w:spacing w:after="120" w:line="276" w:lineRule="auto"/>
            </w:pPr>
            <w:r>
              <w:t>Ende Probezeit</w:t>
            </w:r>
          </w:p>
        </w:tc>
        <w:tc>
          <w:tcPr>
            <w:tcW w:w="6452" w:type="dxa"/>
          </w:tcPr>
          <w:p w14:paraId="2CE1B7E0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3FCC739F" w14:textId="77777777" w:rsidTr="00360AF6">
        <w:tc>
          <w:tcPr>
            <w:tcW w:w="9921" w:type="dxa"/>
            <w:gridSpan w:val="2"/>
          </w:tcPr>
          <w:p w14:paraId="44FD2DA2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3EFF44B4" w14:textId="77777777" w:rsidTr="00360AF6">
        <w:tc>
          <w:tcPr>
            <w:tcW w:w="9921" w:type="dxa"/>
            <w:gridSpan w:val="2"/>
          </w:tcPr>
          <w:p w14:paraId="217C7773" w14:textId="052D5424" w:rsidR="0023396C" w:rsidRPr="0023396C" w:rsidRDefault="00E01400" w:rsidP="00E01400">
            <w:r>
              <w:t xml:space="preserve">Wie haben Sie die vergangenen Wochen seit Beginn Ihrer Arbeit bei der </w:t>
            </w:r>
            <w:r w:rsidR="00992CE3">
              <w:t>Arbeitge</w:t>
            </w:r>
            <w:r w:rsidR="00E20D1F">
              <w:t>b</w:t>
            </w:r>
            <w:r w:rsidR="00992CE3">
              <w:t>erin</w:t>
            </w:r>
            <w:r>
              <w:t xml:space="preserve"> erlebt? Haben Sie sich gut eingelebt?</w:t>
            </w:r>
          </w:p>
        </w:tc>
      </w:tr>
      <w:tr w:rsidR="0023396C" w:rsidRPr="0023396C" w14:paraId="08F5BA51" w14:textId="77777777" w:rsidTr="00360AF6">
        <w:trPr>
          <w:trHeight w:val="1418"/>
        </w:trPr>
        <w:tc>
          <w:tcPr>
            <w:tcW w:w="9921" w:type="dxa"/>
            <w:gridSpan w:val="2"/>
          </w:tcPr>
          <w:p w14:paraId="61FB83A2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5D0EEE05" w14:textId="77777777" w:rsidTr="00360AF6">
        <w:tc>
          <w:tcPr>
            <w:tcW w:w="9921" w:type="dxa"/>
            <w:gridSpan w:val="2"/>
          </w:tcPr>
          <w:p w14:paraId="55F96E72" w14:textId="77777777" w:rsidR="0023396C" w:rsidRPr="0023396C" w:rsidRDefault="00E01400" w:rsidP="0023396C">
            <w:pPr>
              <w:spacing w:after="120" w:line="276" w:lineRule="auto"/>
            </w:pPr>
            <w:r w:rsidRPr="00E01400">
              <w:t>Was ist Ihnen (besonders) positiv bzw. (besonders) negativ aufgefallen?</w:t>
            </w:r>
          </w:p>
        </w:tc>
      </w:tr>
      <w:tr w:rsidR="0023396C" w:rsidRPr="0023396C" w14:paraId="1C74EF1E" w14:textId="77777777" w:rsidTr="00360AF6">
        <w:trPr>
          <w:trHeight w:val="1418"/>
        </w:trPr>
        <w:tc>
          <w:tcPr>
            <w:tcW w:w="9921" w:type="dxa"/>
            <w:gridSpan w:val="2"/>
          </w:tcPr>
          <w:p w14:paraId="20CE1128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E01400" w:rsidRPr="0023396C" w14:paraId="7FDD0DEF" w14:textId="77777777" w:rsidTr="00360AF6">
        <w:tc>
          <w:tcPr>
            <w:tcW w:w="9921" w:type="dxa"/>
            <w:gridSpan w:val="2"/>
          </w:tcPr>
          <w:p w14:paraId="4D062598" w14:textId="77777777" w:rsidR="00E01400" w:rsidRDefault="00E01400" w:rsidP="00E01400">
            <w:pPr>
              <w:spacing w:after="120" w:line="276" w:lineRule="auto"/>
            </w:pPr>
            <w:r w:rsidRPr="00400D8A">
              <w:t xml:space="preserve">Wie hat man Sie aufgenommen? </w:t>
            </w:r>
          </w:p>
        </w:tc>
      </w:tr>
      <w:tr w:rsidR="0023396C" w:rsidRPr="0023396C" w14:paraId="03CD0DBE" w14:textId="77777777" w:rsidTr="00360AF6">
        <w:trPr>
          <w:trHeight w:val="1418"/>
        </w:trPr>
        <w:tc>
          <w:tcPr>
            <w:tcW w:w="9921" w:type="dxa"/>
            <w:gridSpan w:val="2"/>
          </w:tcPr>
          <w:p w14:paraId="5E6C823C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292C3A8B" w14:textId="77777777" w:rsidTr="00360AF6">
        <w:tc>
          <w:tcPr>
            <w:tcW w:w="9921" w:type="dxa"/>
            <w:gridSpan w:val="2"/>
          </w:tcPr>
          <w:p w14:paraId="6C94F29C" w14:textId="77777777" w:rsidR="0023396C" w:rsidRPr="0023396C" w:rsidRDefault="00E01400" w:rsidP="0023396C">
            <w:pPr>
              <w:spacing w:after="120" w:line="276" w:lineRule="auto"/>
            </w:pPr>
            <w:r w:rsidRPr="00E01400">
              <w:t>Fühlen Sie sich in Ihrer Position genügend gefordert oder eher unter- bzw. überfordert?</w:t>
            </w:r>
          </w:p>
        </w:tc>
      </w:tr>
      <w:tr w:rsidR="0023396C" w:rsidRPr="0023396C" w14:paraId="320F6A75" w14:textId="77777777" w:rsidTr="00360AF6">
        <w:trPr>
          <w:trHeight w:val="1418"/>
        </w:trPr>
        <w:tc>
          <w:tcPr>
            <w:tcW w:w="9921" w:type="dxa"/>
            <w:gridSpan w:val="2"/>
          </w:tcPr>
          <w:p w14:paraId="20CEA151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39F27956" w14:textId="77777777" w:rsidTr="00360AF6">
        <w:tc>
          <w:tcPr>
            <w:tcW w:w="9921" w:type="dxa"/>
            <w:gridSpan w:val="2"/>
          </w:tcPr>
          <w:p w14:paraId="1473CFAA" w14:textId="77777777" w:rsidR="0023396C" w:rsidRPr="0023396C" w:rsidRDefault="00E01400" w:rsidP="0023396C">
            <w:pPr>
              <w:spacing w:after="120" w:line="276" w:lineRule="auto"/>
            </w:pPr>
            <w:r w:rsidRPr="00E01400">
              <w:t>Wie beurteilen Sie die Zusammenarbeit mit Vorgesetzten und mit dem Team?</w:t>
            </w:r>
          </w:p>
        </w:tc>
      </w:tr>
      <w:tr w:rsidR="0023396C" w:rsidRPr="0023396C" w14:paraId="0D16F95C" w14:textId="77777777" w:rsidTr="00360AF6">
        <w:trPr>
          <w:trHeight w:val="1418"/>
        </w:trPr>
        <w:tc>
          <w:tcPr>
            <w:tcW w:w="9921" w:type="dxa"/>
            <w:gridSpan w:val="2"/>
          </w:tcPr>
          <w:p w14:paraId="2625A425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65E6D84B" w14:textId="77777777" w:rsidTr="00360AF6">
        <w:tc>
          <w:tcPr>
            <w:tcW w:w="9921" w:type="dxa"/>
            <w:gridSpan w:val="2"/>
          </w:tcPr>
          <w:p w14:paraId="4568F0B3" w14:textId="77777777" w:rsidR="0023396C" w:rsidRPr="0023396C" w:rsidRDefault="00E01400" w:rsidP="0023396C">
            <w:pPr>
              <w:spacing w:after="120" w:line="276" w:lineRule="auto"/>
            </w:pPr>
            <w:r w:rsidRPr="00E01400">
              <w:lastRenderedPageBreak/>
              <w:t>Wurden Sie Ihren Erwartungen entsprechend eingeführt? Gibt es</w:t>
            </w:r>
            <w:r>
              <w:t xml:space="preserve"> betreffend Einführung noch Wün</w:t>
            </w:r>
            <w:r w:rsidRPr="00E01400">
              <w:t>sche und/oder Anregungen?</w:t>
            </w:r>
          </w:p>
        </w:tc>
      </w:tr>
      <w:tr w:rsidR="0023396C" w:rsidRPr="0023396C" w14:paraId="2202A1DA" w14:textId="77777777" w:rsidTr="00360AF6">
        <w:trPr>
          <w:trHeight w:val="1418"/>
        </w:trPr>
        <w:tc>
          <w:tcPr>
            <w:tcW w:w="9921" w:type="dxa"/>
            <w:gridSpan w:val="2"/>
          </w:tcPr>
          <w:p w14:paraId="6404AA35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7B18A06E" w14:textId="77777777" w:rsidTr="00360AF6">
        <w:tc>
          <w:tcPr>
            <w:tcW w:w="9921" w:type="dxa"/>
            <w:gridSpan w:val="2"/>
          </w:tcPr>
          <w:p w14:paraId="5A07DF91" w14:textId="77777777" w:rsidR="0023396C" w:rsidRPr="0023396C" w:rsidRDefault="00E01400" w:rsidP="00E01400">
            <w:pPr>
              <w:spacing w:after="120" w:line="276" w:lineRule="auto"/>
            </w:pPr>
            <w:r w:rsidRPr="00E01400">
              <w:t>W</w:t>
            </w:r>
            <w:r>
              <w:t xml:space="preserve">as </w:t>
            </w:r>
            <w:r w:rsidRPr="00E01400">
              <w:t>ist Ihr Entscheid am Ende der Probezeit?</w:t>
            </w:r>
          </w:p>
        </w:tc>
      </w:tr>
      <w:tr w:rsidR="0023396C" w:rsidRPr="0023396C" w14:paraId="06373095" w14:textId="77777777" w:rsidTr="00360AF6">
        <w:trPr>
          <w:trHeight w:val="1418"/>
        </w:trPr>
        <w:tc>
          <w:tcPr>
            <w:tcW w:w="9921" w:type="dxa"/>
            <w:gridSpan w:val="2"/>
          </w:tcPr>
          <w:p w14:paraId="7ACF853B" w14:textId="77777777" w:rsidR="0023396C" w:rsidRPr="0023396C" w:rsidRDefault="0023396C" w:rsidP="0023396C">
            <w:pPr>
              <w:spacing w:after="120" w:line="276" w:lineRule="auto"/>
            </w:pPr>
          </w:p>
        </w:tc>
      </w:tr>
      <w:tr w:rsidR="0023396C" w:rsidRPr="0023396C" w14:paraId="19EB8423" w14:textId="77777777" w:rsidTr="00360AF6">
        <w:tc>
          <w:tcPr>
            <w:tcW w:w="9921" w:type="dxa"/>
            <w:gridSpan w:val="2"/>
          </w:tcPr>
          <w:p w14:paraId="0E4F7942" w14:textId="28DC07FF" w:rsidR="0023396C" w:rsidRPr="0023396C" w:rsidRDefault="00E01400" w:rsidP="0023396C">
            <w:pPr>
              <w:spacing w:after="120" w:line="276" w:lineRule="auto"/>
            </w:pPr>
            <w:r w:rsidRPr="00E01400">
              <w:t>Welche Wünsche und Erwartungen haben Sie an Ihre Stelle (Aufgaben etc.) für die kommend</w:t>
            </w:r>
            <w:r>
              <w:t>en Mo</w:t>
            </w:r>
            <w:r w:rsidRPr="00E01400">
              <w:t>nate?</w:t>
            </w:r>
          </w:p>
        </w:tc>
      </w:tr>
      <w:tr w:rsidR="0023396C" w:rsidRPr="0023396C" w14:paraId="547B8E16" w14:textId="77777777" w:rsidTr="00360AF6">
        <w:trPr>
          <w:trHeight w:val="1418"/>
        </w:trPr>
        <w:tc>
          <w:tcPr>
            <w:tcW w:w="9921" w:type="dxa"/>
            <w:gridSpan w:val="2"/>
          </w:tcPr>
          <w:p w14:paraId="7B38FE2A" w14:textId="77777777" w:rsidR="0023396C" w:rsidRPr="0023396C" w:rsidRDefault="0023396C" w:rsidP="0023396C">
            <w:pPr>
              <w:spacing w:after="120" w:line="276" w:lineRule="auto"/>
            </w:pPr>
          </w:p>
        </w:tc>
      </w:tr>
    </w:tbl>
    <w:tbl>
      <w:tblPr>
        <w:tblW w:w="992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23396C" w:rsidRPr="0023396C" w14:paraId="5A88DBA1" w14:textId="77777777" w:rsidTr="00422E69">
        <w:trPr>
          <w:cantSplit/>
        </w:trPr>
        <w:tc>
          <w:tcPr>
            <w:tcW w:w="9923" w:type="dxa"/>
            <w:gridSpan w:val="2"/>
          </w:tcPr>
          <w:p w14:paraId="7A103331" w14:textId="77777777" w:rsidR="0023396C" w:rsidRPr="0023396C" w:rsidRDefault="0023396C" w:rsidP="0023396C">
            <w:pPr>
              <w:pStyle w:val="Untertitel"/>
            </w:pPr>
            <w:r w:rsidRPr="0023396C">
              <w:t>Gesprächsteilnehmende</w:t>
            </w:r>
          </w:p>
        </w:tc>
      </w:tr>
      <w:tr w:rsidR="0023396C" w:rsidRPr="0023396C" w14:paraId="7C538451" w14:textId="77777777" w:rsidTr="00422E69">
        <w:trPr>
          <w:cantSplit/>
        </w:trPr>
        <w:tc>
          <w:tcPr>
            <w:tcW w:w="9923" w:type="dxa"/>
            <w:gridSpan w:val="2"/>
          </w:tcPr>
          <w:p w14:paraId="4F5EA101" w14:textId="77777777" w:rsidR="0023396C" w:rsidRPr="0023396C" w:rsidRDefault="0023396C" w:rsidP="0023396C">
            <w:r w:rsidRPr="0023396C">
              <w:t>Datum</w:t>
            </w:r>
          </w:p>
        </w:tc>
      </w:tr>
      <w:tr w:rsidR="0023396C" w:rsidRPr="0023396C" w14:paraId="58CFF0C0" w14:textId="77777777" w:rsidTr="001725E2">
        <w:trPr>
          <w:cantSplit/>
        </w:trPr>
        <w:tc>
          <w:tcPr>
            <w:tcW w:w="4961" w:type="dxa"/>
          </w:tcPr>
          <w:p w14:paraId="2B081947" w14:textId="77777777" w:rsidR="0023396C" w:rsidRPr="0023396C" w:rsidRDefault="0023396C" w:rsidP="0023396C">
            <w:pPr>
              <w:spacing w:line="276" w:lineRule="auto"/>
            </w:pPr>
          </w:p>
        </w:tc>
        <w:tc>
          <w:tcPr>
            <w:tcW w:w="4962" w:type="dxa"/>
          </w:tcPr>
          <w:p w14:paraId="70BE8A63" w14:textId="77777777" w:rsidR="0023396C" w:rsidRPr="0023396C" w:rsidRDefault="0023396C" w:rsidP="0023396C">
            <w:pPr>
              <w:spacing w:line="276" w:lineRule="auto"/>
            </w:pPr>
          </w:p>
        </w:tc>
      </w:tr>
      <w:tr w:rsidR="0023396C" w:rsidRPr="0023396C" w14:paraId="550CA85D" w14:textId="77777777" w:rsidTr="001725E2">
        <w:trPr>
          <w:cantSplit/>
        </w:trPr>
        <w:tc>
          <w:tcPr>
            <w:tcW w:w="4961" w:type="dxa"/>
          </w:tcPr>
          <w:p w14:paraId="3C53C819" w14:textId="1735B037" w:rsidR="0023396C" w:rsidRPr="0023396C" w:rsidRDefault="0023396C" w:rsidP="0023396C">
            <w:pPr>
              <w:spacing w:line="276" w:lineRule="auto"/>
            </w:pPr>
            <w:r w:rsidRPr="0023396C">
              <w:t>Unterschrift Mitarbeitende</w:t>
            </w:r>
            <w:r w:rsidR="00FF71F3" w:rsidRPr="00FF71F3">
              <w:t>(r)</w:t>
            </w:r>
          </w:p>
        </w:tc>
        <w:tc>
          <w:tcPr>
            <w:tcW w:w="4962" w:type="dxa"/>
          </w:tcPr>
          <w:p w14:paraId="75303275" w14:textId="52B1EF6E" w:rsidR="0023396C" w:rsidRPr="0023396C" w:rsidRDefault="0023396C" w:rsidP="0023396C">
            <w:pPr>
              <w:spacing w:line="276" w:lineRule="auto"/>
            </w:pPr>
            <w:r w:rsidRPr="0023396C">
              <w:t>Unterschrift direkte</w:t>
            </w:r>
            <w:r w:rsidR="00FF71F3" w:rsidRPr="00FF71F3">
              <w:t>(r)</w:t>
            </w:r>
            <w:r w:rsidRPr="0023396C">
              <w:t xml:space="preserve"> Vorgesetzt</w:t>
            </w:r>
            <w:r w:rsidR="00FF71F3">
              <w:t>e</w:t>
            </w:r>
            <w:r w:rsidR="00FF71F3" w:rsidRPr="00FF71F3">
              <w:t>(r)</w:t>
            </w:r>
            <w:r w:rsidRPr="0023396C">
              <w:t>r</w:t>
            </w:r>
          </w:p>
        </w:tc>
      </w:tr>
      <w:tr w:rsidR="0023396C" w:rsidRPr="0023396C" w14:paraId="68D548F2" w14:textId="77777777" w:rsidTr="00360AF6">
        <w:tc>
          <w:tcPr>
            <w:tcW w:w="9923" w:type="dxa"/>
            <w:gridSpan w:val="2"/>
          </w:tcPr>
          <w:p w14:paraId="61A3ED59" w14:textId="77777777" w:rsidR="0023396C" w:rsidRDefault="0023396C" w:rsidP="0023396C">
            <w:pPr>
              <w:pStyle w:val="Untertitel"/>
            </w:pPr>
            <w:r>
              <w:t>Personaldienst</w:t>
            </w:r>
          </w:p>
        </w:tc>
      </w:tr>
      <w:tr w:rsidR="0023396C" w:rsidRPr="0023396C" w14:paraId="56B8AD14" w14:textId="77777777" w:rsidTr="00360AF6">
        <w:tc>
          <w:tcPr>
            <w:tcW w:w="9923" w:type="dxa"/>
            <w:gridSpan w:val="2"/>
          </w:tcPr>
          <w:p w14:paraId="595C4F0B" w14:textId="77777777" w:rsidR="0023396C" w:rsidRPr="0023396C" w:rsidRDefault="0023396C" w:rsidP="0023396C">
            <w:pPr>
              <w:spacing w:line="276" w:lineRule="auto"/>
            </w:pPr>
            <w:r w:rsidRPr="0023396C">
              <w:t>Kommentar:</w:t>
            </w:r>
          </w:p>
          <w:p w14:paraId="45513EC0" w14:textId="77777777" w:rsidR="0023396C" w:rsidRPr="0023396C" w:rsidRDefault="0023396C" w:rsidP="0023396C">
            <w:pPr>
              <w:spacing w:line="276" w:lineRule="auto"/>
            </w:pPr>
          </w:p>
          <w:p w14:paraId="58E118DA" w14:textId="77777777" w:rsidR="0023396C" w:rsidRPr="0023396C" w:rsidRDefault="0023396C" w:rsidP="0023396C">
            <w:pPr>
              <w:spacing w:line="276" w:lineRule="auto"/>
            </w:pPr>
          </w:p>
          <w:p w14:paraId="4E833983" w14:textId="77777777" w:rsidR="0023396C" w:rsidRPr="0023396C" w:rsidRDefault="0023396C" w:rsidP="0023396C">
            <w:pPr>
              <w:spacing w:line="276" w:lineRule="auto"/>
            </w:pPr>
          </w:p>
          <w:p w14:paraId="1B423A06" w14:textId="77777777" w:rsidR="0023396C" w:rsidRPr="0023396C" w:rsidRDefault="0023396C" w:rsidP="0023396C">
            <w:pPr>
              <w:spacing w:line="276" w:lineRule="auto"/>
            </w:pPr>
            <w:r w:rsidRPr="0023396C">
              <w:t>Datum und Unterschrift:</w:t>
            </w:r>
          </w:p>
        </w:tc>
      </w:tr>
    </w:tbl>
    <w:p w14:paraId="05D4BB40" w14:textId="525AD67D" w:rsidR="0023396C" w:rsidRPr="00AC24F0" w:rsidRDefault="00AC24F0" w:rsidP="00D14498">
      <w:pPr>
        <w:spacing w:line="276" w:lineRule="auto"/>
        <w:rPr>
          <w:sz w:val="16"/>
          <w:szCs w:val="16"/>
        </w:rPr>
      </w:pPr>
      <w:r w:rsidRPr="00AC24F0">
        <w:rPr>
          <w:sz w:val="16"/>
          <w:szCs w:val="16"/>
        </w:rPr>
        <w:t xml:space="preserve">Version </w:t>
      </w:r>
      <w:r w:rsidR="00FF71F3">
        <w:rPr>
          <w:sz w:val="16"/>
          <w:szCs w:val="16"/>
        </w:rPr>
        <w:t>2021-11-05 - NGR</w:t>
      </w:r>
    </w:p>
    <w:sectPr w:rsidR="0023396C" w:rsidRPr="00AC24F0" w:rsidSect="00E74E2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6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3F9ED" w14:textId="77777777" w:rsidR="005948E9" w:rsidRDefault="005948E9" w:rsidP="00E177D4">
      <w:pPr>
        <w:spacing w:after="0"/>
      </w:pPr>
      <w:r>
        <w:separator/>
      </w:r>
    </w:p>
  </w:endnote>
  <w:endnote w:type="continuationSeparator" w:id="0">
    <w:p w14:paraId="08497755" w14:textId="77777777" w:rsidR="005948E9" w:rsidRDefault="005948E9" w:rsidP="00E1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C22F6" w14:textId="77777777" w:rsidR="009A2F57" w:rsidRDefault="009A2F57" w:rsidP="009A2F57">
    <w:pPr>
      <w:pStyle w:val="Fuzeile"/>
      <w:tabs>
        <w:tab w:val="clear" w:pos="4536"/>
        <w:tab w:val="clear" w:pos="9072"/>
      </w:tabs>
    </w:pPr>
    <w:r>
      <w:rPr>
        <w:noProof/>
        <w:lang w:eastAsia="de-CH"/>
      </w:rPr>
      <w:drawing>
        <wp:inline distT="0" distB="0" distL="0" distR="0" wp14:anchorId="1DDA3258" wp14:editId="56CA1DA1">
          <wp:extent cx="4471517" cy="622348"/>
          <wp:effectExtent l="0" t="0" r="5715" b="635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027"/>
                  <a:stretch/>
                </pic:blipFill>
                <pic:spPr bwMode="auto">
                  <a:xfrm>
                    <a:off x="0" y="0"/>
                    <a:ext cx="4471175" cy="622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 w:rsidRPr="00BF5177">
      <w:rPr>
        <w:position w:val="6"/>
      </w:rPr>
      <w:fldChar w:fldCharType="begin"/>
    </w:r>
    <w:r w:rsidRPr="00BF5177">
      <w:rPr>
        <w:position w:val="6"/>
      </w:rPr>
      <w:instrText>PAGE  \* Arabic  \* MERGEFORMAT</w:instrText>
    </w:r>
    <w:r w:rsidRPr="00BF5177">
      <w:rPr>
        <w:position w:val="6"/>
      </w:rPr>
      <w:fldChar w:fldCharType="separate"/>
    </w:r>
    <w:r w:rsidR="00FB0BE7" w:rsidRPr="00FB0BE7">
      <w:rPr>
        <w:noProof/>
        <w:position w:val="6"/>
        <w:lang w:val="de-DE"/>
      </w:rPr>
      <w:t>2</w:t>
    </w:r>
    <w:r w:rsidRPr="00BF5177">
      <w:rPr>
        <w:position w:val="6"/>
      </w:rPr>
      <w:fldChar w:fldCharType="end"/>
    </w:r>
    <w:r w:rsidRPr="00BF5177">
      <w:rPr>
        <w:position w:val="6"/>
        <w:lang w:val="de-DE"/>
      </w:rPr>
      <w:t>/</w:t>
    </w:r>
    <w:r w:rsidR="00BF5177" w:rsidRPr="00BF5177">
      <w:rPr>
        <w:position w:val="6"/>
      </w:rPr>
      <w:fldChar w:fldCharType="begin"/>
    </w:r>
    <w:r w:rsidR="00BF5177" w:rsidRPr="00BF5177">
      <w:rPr>
        <w:position w:val="6"/>
      </w:rPr>
      <w:instrText>NUMPAGES  \* Arabic  \* MERGEFORMAT</w:instrText>
    </w:r>
    <w:r w:rsidR="00BF5177" w:rsidRPr="00BF5177">
      <w:rPr>
        <w:position w:val="6"/>
      </w:rPr>
      <w:fldChar w:fldCharType="separate"/>
    </w:r>
    <w:r w:rsidR="00FB0BE7" w:rsidRPr="00FB0BE7">
      <w:rPr>
        <w:noProof/>
        <w:position w:val="6"/>
        <w:lang w:val="de-DE"/>
      </w:rPr>
      <w:t>2</w:t>
    </w:r>
    <w:r w:rsidR="00BF5177" w:rsidRPr="00BF5177">
      <w:rPr>
        <w:noProof/>
        <w:position w:val="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32EA3" w14:textId="77777777" w:rsidR="0097452E" w:rsidRDefault="00427DA2">
    <w:pPr>
      <w:pStyle w:val="Fuzeile"/>
    </w:pPr>
    <w:r>
      <w:rPr>
        <w:noProof/>
      </w:rPr>
      <w:drawing>
        <wp:inline distT="0" distB="0" distL="0" distR="0" wp14:anchorId="440E9356" wp14:editId="7E3719E3">
          <wp:extent cx="6299835" cy="622935"/>
          <wp:effectExtent l="0" t="0" r="0" b="5715"/>
          <wp:docPr id="4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835" cy="6229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9FF38" w14:textId="77777777" w:rsidR="005948E9" w:rsidRDefault="005948E9" w:rsidP="00E177D4">
      <w:pPr>
        <w:spacing w:after="0"/>
      </w:pPr>
      <w:r>
        <w:separator/>
      </w:r>
    </w:p>
  </w:footnote>
  <w:footnote w:type="continuationSeparator" w:id="0">
    <w:p w14:paraId="03D1597E" w14:textId="77777777" w:rsidR="005948E9" w:rsidRDefault="005948E9" w:rsidP="00E17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1C5DD" w14:textId="77777777" w:rsidR="00527EA7" w:rsidRDefault="00527EA7">
    <w:pPr>
      <w:pStyle w:val="Kopfzeile"/>
    </w:pPr>
    <w:r>
      <w:t>Probezeitgespräch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4960"/>
      <w:gridCol w:w="4961"/>
    </w:tblGrid>
    <w:tr w:rsidR="00E4377A" w14:paraId="2343BA69" w14:textId="77777777" w:rsidTr="00D14498">
      <w:trPr>
        <w:trHeight w:hRule="exact" w:val="1135"/>
      </w:trPr>
      <w:tc>
        <w:tcPr>
          <w:tcW w:w="4960" w:type="dxa"/>
        </w:tcPr>
        <w:p w14:paraId="3CD443D8" w14:textId="77777777" w:rsidR="00E4377A" w:rsidRDefault="00C632F6" w:rsidP="0095530B">
          <w:pPr>
            <w:pStyle w:val="Kopfzeil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58240" behindDoc="0" locked="0" layoutInCell="1" allowOverlap="1" wp14:anchorId="22DF8427" wp14:editId="73DD9DC3">
                <wp:simplePos x="0" y="0"/>
                <wp:positionH relativeFrom="column">
                  <wp:posOffset>-320675</wp:posOffset>
                </wp:positionH>
                <wp:positionV relativeFrom="paragraph">
                  <wp:posOffset>6985</wp:posOffset>
                </wp:positionV>
                <wp:extent cx="1461600" cy="698400"/>
                <wp:effectExtent l="0" t="0" r="5715" b="6985"/>
                <wp:wrapNone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1" w:type="dxa"/>
        </w:tcPr>
        <w:p w14:paraId="363B7D53" w14:textId="77777777" w:rsidR="00E4377A" w:rsidRDefault="00D14498" w:rsidP="00D14498">
          <w:pPr>
            <w:pStyle w:val="Kopfzeile"/>
            <w:tabs>
              <w:tab w:val="clear" w:pos="4536"/>
              <w:tab w:val="clear" w:pos="9072"/>
            </w:tabs>
            <w:jc w:val="right"/>
          </w:pPr>
          <w:r>
            <w:rPr>
              <w:noProof/>
              <w:lang w:eastAsia="de-CH"/>
            </w:rPr>
            <w:drawing>
              <wp:inline distT="0" distB="0" distL="0" distR="0" wp14:anchorId="17FA3AA1" wp14:editId="75A7DE78">
                <wp:extent cx="1575816" cy="655320"/>
                <wp:effectExtent l="0" t="0" r="5715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816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531F24" w14:textId="77777777" w:rsidR="004E6C12" w:rsidRDefault="004E6C12" w:rsidP="00D14498">
    <w:pPr>
      <w:pStyle w:val="Kopfzeile"/>
      <w:spacing w:after="1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C7E6C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7205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AB039D2"/>
    <w:multiLevelType w:val="multilevel"/>
    <w:tmpl w:val="ECB457C4"/>
    <w:numStyleLink w:val="FMHNummerierunggegliedertauf3EbenenAltN"/>
  </w:abstractNum>
  <w:abstractNum w:abstractNumId="4" w15:restartNumberingAfterBreak="0">
    <w:nsid w:val="0FEB586A"/>
    <w:multiLevelType w:val="multilevel"/>
    <w:tmpl w:val="ECB457C4"/>
    <w:numStyleLink w:val="FMHNummerierunggegliedertauf3EbenenAltN"/>
  </w:abstractNum>
  <w:abstractNum w:abstractNumId="5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9F1550"/>
    <w:multiLevelType w:val="multilevel"/>
    <w:tmpl w:val="ECB457C4"/>
    <w:numStyleLink w:val="FMHNummerierunggegliedertauf3EbenenAltN"/>
  </w:abstractNum>
  <w:abstractNum w:abstractNumId="8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0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fr1EbeneAufzhlung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370D"/>
    <w:multiLevelType w:val="hybridMultilevel"/>
    <w:tmpl w:val="50C27A8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E7F3241"/>
    <w:multiLevelType w:val="multilevel"/>
    <w:tmpl w:val="CD76AC76"/>
    <w:numStyleLink w:val="FMHAufzhlunggegliedertauf3EbenenAltA"/>
  </w:abstractNum>
  <w:abstractNum w:abstractNumId="16" w15:restartNumberingAfterBreak="0">
    <w:nsid w:val="577610C0"/>
    <w:multiLevelType w:val="multilevel"/>
    <w:tmpl w:val="ECB457C4"/>
    <w:numStyleLink w:val="FMHNummerierunggegliedertauf3EbenenAltN"/>
  </w:abstractNum>
  <w:abstractNum w:abstractNumId="17" w15:restartNumberingAfterBreak="0">
    <w:nsid w:val="5C993115"/>
    <w:multiLevelType w:val="hybridMultilevel"/>
    <w:tmpl w:val="78DE713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27FC0"/>
    <w:multiLevelType w:val="multilevel"/>
    <w:tmpl w:val="CD76AC76"/>
    <w:numStyleLink w:val="FMHAufzhlunggegliedertauf3EbenenAltA"/>
  </w:abstractNum>
  <w:abstractNum w:abstractNumId="19" w15:restartNumberingAfterBreak="0">
    <w:nsid w:val="662578CD"/>
    <w:multiLevelType w:val="multilevel"/>
    <w:tmpl w:val="ECB457C4"/>
    <w:numStyleLink w:val="FMHNummerierunggegliedertauf3EbenenAltN"/>
  </w:abstractNum>
  <w:abstractNum w:abstractNumId="20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2712E5C"/>
    <w:multiLevelType w:val="multilevel"/>
    <w:tmpl w:val="ECB457C4"/>
    <w:numStyleLink w:val="FMHNummerierunggegliedertauf3EbenenAltN"/>
  </w:abstractNum>
  <w:abstractNum w:abstractNumId="22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456AD"/>
    <w:multiLevelType w:val="multilevel"/>
    <w:tmpl w:val="CD76AC76"/>
    <w:numStyleLink w:val="FMHAufzhlunggegliedertauf3EbenenAltA"/>
  </w:abstractNum>
  <w:num w:numId="1">
    <w:abstractNumId w:val="5"/>
  </w:num>
  <w:num w:numId="2">
    <w:abstractNumId w:val="22"/>
  </w:num>
  <w:num w:numId="3">
    <w:abstractNumId w:val="14"/>
  </w:num>
  <w:num w:numId="4">
    <w:abstractNumId w:val="6"/>
  </w:num>
  <w:num w:numId="5">
    <w:abstractNumId w:val="14"/>
  </w:num>
  <w:num w:numId="6">
    <w:abstractNumId w:val="20"/>
  </w:num>
  <w:num w:numId="7">
    <w:abstractNumId w:val="8"/>
  </w:num>
  <w:num w:numId="8">
    <w:abstractNumId w:val="3"/>
  </w:num>
  <w:num w:numId="9">
    <w:abstractNumId w:val="21"/>
  </w:num>
  <w:num w:numId="10">
    <w:abstractNumId w:val="16"/>
  </w:num>
  <w:num w:numId="11">
    <w:abstractNumId w:val="4"/>
  </w:num>
  <w:num w:numId="12">
    <w:abstractNumId w:val="7"/>
  </w:num>
  <w:num w:numId="13">
    <w:abstractNumId w:val="13"/>
  </w:num>
  <w:num w:numId="14">
    <w:abstractNumId w:val="12"/>
  </w:num>
  <w:num w:numId="15">
    <w:abstractNumId w:val="18"/>
  </w:num>
  <w:num w:numId="16">
    <w:abstractNumId w:val="15"/>
  </w:num>
  <w:num w:numId="17">
    <w:abstractNumId w:val="10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12"/>
  </w:num>
  <w:num w:numId="24">
    <w:abstractNumId w:val="8"/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9"/>
  </w:num>
  <w:num w:numId="29">
    <w:abstractNumId w:val="1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96C"/>
    <w:rsid w:val="0010077B"/>
    <w:rsid w:val="0012615E"/>
    <w:rsid w:val="001C65B3"/>
    <w:rsid w:val="00215F9C"/>
    <w:rsid w:val="0023396C"/>
    <w:rsid w:val="00253F0B"/>
    <w:rsid w:val="002558DF"/>
    <w:rsid w:val="00281B62"/>
    <w:rsid w:val="00321F80"/>
    <w:rsid w:val="003A34FC"/>
    <w:rsid w:val="003C4327"/>
    <w:rsid w:val="003C4580"/>
    <w:rsid w:val="00427DA2"/>
    <w:rsid w:val="00446AA6"/>
    <w:rsid w:val="004821AF"/>
    <w:rsid w:val="004D2768"/>
    <w:rsid w:val="004E6C12"/>
    <w:rsid w:val="00527EA7"/>
    <w:rsid w:val="00557A62"/>
    <w:rsid w:val="005948E9"/>
    <w:rsid w:val="005E266E"/>
    <w:rsid w:val="00736991"/>
    <w:rsid w:val="0077171B"/>
    <w:rsid w:val="007936AB"/>
    <w:rsid w:val="007F26F1"/>
    <w:rsid w:val="00807896"/>
    <w:rsid w:val="008C073A"/>
    <w:rsid w:val="0097452E"/>
    <w:rsid w:val="0097613B"/>
    <w:rsid w:val="00992CE3"/>
    <w:rsid w:val="009A2F57"/>
    <w:rsid w:val="009B4ECD"/>
    <w:rsid w:val="009F4491"/>
    <w:rsid w:val="00A56EB6"/>
    <w:rsid w:val="00AC24F0"/>
    <w:rsid w:val="00AC6628"/>
    <w:rsid w:val="00B46C91"/>
    <w:rsid w:val="00B842A4"/>
    <w:rsid w:val="00BC120E"/>
    <w:rsid w:val="00BF5177"/>
    <w:rsid w:val="00C632F6"/>
    <w:rsid w:val="00C84483"/>
    <w:rsid w:val="00CD79C8"/>
    <w:rsid w:val="00CE0E41"/>
    <w:rsid w:val="00CF1CDE"/>
    <w:rsid w:val="00CF6270"/>
    <w:rsid w:val="00D14498"/>
    <w:rsid w:val="00E01400"/>
    <w:rsid w:val="00E177D4"/>
    <w:rsid w:val="00E20D1F"/>
    <w:rsid w:val="00E4377A"/>
    <w:rsid w:val="00E74E25"/>
    <w:rsid w:val="00FB0BE7"/>
    <w:rsid w:val="00FF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4062161"/>
  <w15:docId w15:val="{FD839DD2-E158-4AB4-AD15-6DAD6CEF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077B"/>
  </w:style>
  <w:style w:type="paragraph" w:styleId="berschrift1">
    <w:name w:val="heading 1"/>
    <w:basedOn w:val="Standard"/>
    <w:next w:val="Standard"/>
    <w:link w:val="berschrift1Zchn"/>
    <w:uiPriority w:val="9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3C4580"/>
    <w:pPr>
      <w:spacing w:before="120" w:after="60"/>
    </w:pPr>
    <w:rPr>
      <w:b/>
    </w:rPr>
  </w:style>
  <w:style w:type="paragraph" w:styleId="Titel">
    <w:name w:val="Title"/>
    <w:basedOn w:val="Standard"/>
    <w:next w:val="Standard"/>
    <w:link w:val="TitelZchn"/>
    <w:uiPriority w:val="4"/>
    <w:qFormat/>
    <w:rsid w:val="0023396C"/>
    <w:pPr>
      <w:spacing w:before="120" w:after="3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23396C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CE0E41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6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CE0E41"/>
    <w:rPr>
      <w:rFonts w:asciiTheme="majorHAnsi" w:eastAsiaTheme="majorEastAsia" w:hAnsiTheme="majorHAnsi" w:cstheme="majorBidi"/>
      <w:b/>
      <w:iCs/>
      <w:sz w:val="26"/>
      <w:szCs w:val="24"/>
    </w:rPr>
  </w:style>
  <w:style w:type="paragraph" w:customStyle="1" w:styleId="Aufzhlungszeichenfr1Ebene">
    <w:name w:val="Aufzählungszeichen für 1 Ebene"/>
    <w:basedOn w:val="Standard"/>
    <w:uiPriority w:val="2"/>
    <w:qFormat/>
    <w:rsid w:val="00E4377A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semiHidden/>
    <w:rsid w:val="004D2768"/>
    <w:pPr>
      <w:contextualSpacing/>
    </w:pPr>
  </w:style>
  <w:style w:type="table" w:styleId="Tabellenraster">
    <w:name w:val="Table Grid"/>
    <w:basedOn w:val="NormaleTabelle"/>
    <w:uiPriority w:val="59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CF6270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CF6270"/>
    <w:pPr>
      <w:numPr>
        <w:numId w:val="14"/>
      </w:numPr>
    </w:pPr>
  </w:style>
  <w:style w:type="paragraph" w:customStyle="1" w:styleId="ABCfr1EbeneAufzhlung">
    <w:name w:val="ABC für 1 Ebene Aufzählung"/>
    <w:basedOn w:val="Standard"/>
    <w:uiPriority w:val="2"/>
    <w:qFormat/>
    <w:rsid w:val="00E4377A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spacing w:after="0"/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pPr>
      <w:spacing w:after="0"/>
    </w:pPr>
    <w:rPr>
      <w:sz w:val="18"/>
    </w:rPr>
  </w:style>
  <w:style w:type="paragraph" w:styleId="Aufzhlungszeichen2">
    <w:name w:val="List Bullet 2"/>
    <w:basedOn w:val="Aufzhlungszeichenfr1Ebene"/>
    <w:uiPriority w:val="99"/>
    <w:rsid w:val="00BF5177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BF5177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CF6270"/>
    <w:pPr>
      <w:numPr>
        <w:numId w:val="25"/>
      </w:numPr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messerl\Vorlagen\Leer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E1E6"/>
      </a:accent2>
      <a:accent3>
        <a:srgbClr val="556473"/>
      </a:accent3>
      <a:accent4>
        <a:srgbClr val="FFE60A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59F61-42E7-4F55-A055-79B58407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Leer_DE.dotx</Template>
  <TotalTime>0</TotalTime>
  <Pages>2</Pages>
  <Words>132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Leer DE</vt:lpstr>
    </vt:vector>
  </TitlesOfParts>
  <Company>FMH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 DE</dc:title>
  <dc:creator>Romy-Louise Messerli</dc:creator>
  <cp:lastModifiedBy>Graf Nils</cp:lastModifiedBy>
  <cp:revision>11</cp:revision>
  <dcterms:created xsi:type="dcterms:W3CDTF">2019-02-06T09:18:00Z</dcterms:created>
  <dcterms:modified xsi:type="dcterms:W3CDTF">2021-12-14T06:06:00Z</dcterms:modified>
</cp:coreProperties>
</file>